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1411340" name="dc872920-4859-11f0-88cf-dff67e5a809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5661246" name="dc872920-4859-11f0-88cf-dff67e5a809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67098881" name="f8c0a7b0-4859-11f0-b399-bff06e819e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7642188" name="f8c0a7b0-4859-11f0-b399-bff06e819ed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94660700" name="0a7a2940-485a-11f0-bc56-2fc343133e1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0950816" name="0a7a2940-485a-11f0-bc56-2fc343133e1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83433662" name="24ff4110-485a-11f0-a055-f14343bf506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9651060" name="24ff4110-485a-11f0-a055-f14343bf506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9724354" name="bc672c20-485a-11f0-8336-4f869f98f7b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8440422" name="bc672c20-485a-11f0-8336-4f869f98f7b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Toillette Wetzikon</w:t>
          </w:r>
        </w:p>
        <w:p>
          <w:pPr>
            <w:spacing w:before="0" w:after="0"/>
          </w:pPr>
          <w:r>
            <w:t>340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